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Инфекционные болезни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Инфекционные болезни | Записей: 1 | Кейс: 1 | Вопросов: 12</w:t>
      </w:r>
    </w:p>
    <w:p>
      <w:r>
        <w:br w:type="page"/>
      </w:r>
    </w:p>
    <w:p>
      <w:pPr>
        <w:pStyle w:val="Heading1"/>
      </w:pPr>
      <w:r>
        <w:t>Инфекционные болезни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Инфекционные болезни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М. 25 лет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лихорадку до 38,5ºС, отсутствие аппетита, тошноту, рвоту до 2-3 раз в день, поверхностный сон, головную боль, боли в суставах, боли в правом подреберье, темную мочу, желтушность склер.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•</w:t>
        <w:tab/>
        <w:t>Заболел остро 4 дня назад, когда температура тела повысилась до 38,5-39°С, снизился аппетит, появились тошнота, боли в крупных суставах, тяжесть в правом подреберье. Лечился дома самостоятельно, принимал жаропонижающие. К врачу не обращался.</w:t>
        <w:br/>
        <w:t>•</w:t>
        <w:tab/>
        <w:t>В последующие дни пропал аппетит, появились рвота до 2-3 раз в день, боли давящего характера в правом подреберье, поверхностный сон.</w:t>
        <w:br/>
        <w:t>•</w:t>
        <w:tab/>
        <w:t>На 3-й день болезни отметил потемнение мочи и желтушность склер, геморрагические элементы сыпи на коже.</w:t>
        <w:br/>
        <w:t>•</w:t>
        <w:tab/>
        <w:t>В связи с отсутствием эффекта от лечения в домашних условиях и ухудшением общего состояния обратился к врачу.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Работает курьером в интернет-магазине.</w:t>
        <w:br/>
        <w:t>•</w:t>
        <w:tab/>
        <w:t>Проживает в отдельной квартире один.</w:t>
        <w:br/>
        <w:t>•</w:t>
        <w:tab/>
        <w:t>Аллергоанамнез: не отягощен.</w:t>
        <w:br/>
        <w:t>•</w:t>
        <w:tab/>
        <w:t>Перенесенные инфекционные и неинфекционные заболевания: детские инфекции, простудные заболевания, аппендэктомия, со слов больного около 2-х лет назад перенес гепатиты В и Д, лечился в стационаре, на учете у врача инфекциониста не состоит.</w:t>
        <w:br/>
        <w:t>•</w:t>
        <w:tab/>
        <w:t>Вредные привычки: курит, злоупотребляет алкоголем (преимущественно пиво, водку), периодически принимает в/в наркотики.</w:t>
        <w:br/>
        <w:t>•</w:t>
        <w:tab/>
        <w:t>Парентеральный анамнез: в/в наркотики в течение 7 лет, беспорядочные половые связи.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•</w:t>
        <w:tab/>
        <w:t>Температура тела 38,3°С.</w:t>
        <w:br/>
        <w:t>•</w:t>
        <w:tab/>
        <w:t>Кожа и склеры желтушны, единичные геморрагии на туловище и верхних конечностях.</w:t>
        <w:br/>
        <w:t>•</w:t>
        <w:tab/>
        <w:t>Язык сухой, обложен бурым налетом.</w:t>
        <w:br/>
        <w:t>•</w:t>
        <w:tab/>
        <w:t>Живот умеренно вздут, болезненный  при пальпации в эпигастрии и правом подреберье.</w:t>
        <w:br/>
        <w:t>•</w:t>
        <w:tab/>
        <w:t>Печень на 1,5 см выступает из-под края реберной дуги, болезненная при пальпации, плотноватой консистенции, край заострен. Пальпируется полюс селезенки.</w:t>
        <w:br/>
        <w:t>•</w:t>
        <w:tab/>
        <w:t>Моча темная, стул задержан 2 дня.</w:t>
        <w:br/>
        <w:t>•</w:t>
        <w:tab/>
        <w:t>АД – 130/80 мм.рт.ст, ЧСС – 92 уд. в мин.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необходимо исследовать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посев крови на стерильность на высоте лихорадки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ИФА на определение маркеров ВЭБ-инфекции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сывороточного железа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ИФА для определения маркеров вирусных гепатитов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определение протромбинового индекса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ИФА для определения маркеров вирусных гепатитов; биохимический анализ крови; определение протромбинового индекса</w:t>
      </w:r>
    </w:p>
    <w:p>
      <w:pPr>
        <w:ind w:left="504"/>
      </w:pPr>
      <w:r>
        <w:rPr>
          <w:b w:val="0"/>
          <w:i/>
        </w:rPr>
        <w:t>Специфическим методом ранней диагностики всех форм острых вирусных гепатитов является обнаружение с помощью ИФА маркеров вирусных гепатитов (антигенов и антител с учетом классов иммуноглобулинов) в сыворотке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диагностики поражения печени в биохимическом анализе крови определяется наличие и выраженность цитолитического синдрома, мезенхимального воспаления и холестаза.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Недостаточность белково-синтетической функции печени проявляется в количественном снижении факторов свертывания крови, истощения прокоагулянтного звена гемостаза. Практическое значение в оценке степени тяжести течения гепатита имеет факт снижения протромбинового индекса, что клинически проявляется развитием геморрагического синдрома.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необходимым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УЗИ органов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холесцинтиграфия (HIDA-сцинтиграфия)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ультрасонография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УЗИ органов брюшной полости</w:t>
      </w:r>
    </w:p>
    <w:p>
      <w:pPr>
        <w:ind w:left="504"/>
      </w:pPr>
      <w:r>
        <w:rPr>
          <w:b w:val="0"/>
          <w:i/>
        </w:rPr>
        <w:t>Рекомендуется всем пациентам с острым вирусным гепатитом В выполнение ультразвукового исследования (УЗИ) органов брюшной полости и забрюшинного пространства для диагностики увеличения и изменения структуры печени, увеличения селезенки, исключения сопутствующей патологии желудочно-кишечного тракта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пациентам с ХВГD ультразвуковое исследование органов брюшной полости (комплексное) для оценки стадии заболевания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клинико-анамнестических, лабораторных и инструментальных исследований можно думать о диагнозе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Хроническая ЭБВИ, реактивация, гепатит, тяжелое течение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Хронический вирусный гепатит В (HBeAg-позитивный) с дельта-агентом, тяжелое течение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Острый вирусный гепатит B с дельта-агентом (коинфекция),  желтушная форма, тяжелое течение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вирусный гепатит В, желтушная форма, тяжелое 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вирусный гепатит В (HBeAg-позитивный) с дельта-агентом, тяжелое течение</w:t>
      </w:r>
    </w:p>
    <w:p>
      <w:pPr>
        <w:ind w:left="504"/>
      </w:pPr>
      <w:r>
        <w:rPr>
          <w:b w:val="0"/>
          <w:i/>
        </w:rPr>
        <w:t>Учитывая данные анамнеза заболевания: клиническое и ферментативное обострение хронического гепатита В, наличие маркеров хронического гепатита В и дельта-агента, данные эпид-анамнеза (хронический вирусный гепатит В, выявление дельта-агента 2 года назад), можно думать о диагнозе хронический вирусный гепатит В (HBeAg-позитивный) с дельта-агентом.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проявлениям печеночной недостаточности при хроническом вирусном гепатите дельта относят развитие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отечно-асцитического синдрома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гепатоспленомегалии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холестатического синдрома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бульбарной симптоматики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отечно-асцитического синдрома</w:t>
      </w:r>
    </w:p>
    <w:p>
      <w:pPr>
        <w:ind w:left="504"/>
      </w:pPr>
      <w:r>
        <w:rPr>
          <w:b w:val="0"/>
          <w:i/>
        </w:rPr>
        <w:t>Рекомендуется у всех пациентов с подозрением на ХВГD выявление желтушного окрашивания кожи и слизистых оболочек, определение размеров (увеличение или уменьшение) и консистенции печени и селезенки при пальпации, признаков печеночной недостаточности (энцефалопатии, асцита, периферических отеков, гидроторакса, геморрагического синдрома) – для оценки тяжести заболевания и осложнений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Основной причиной летального исхода при острой дельта- (супер) инфекции хронического гепатита 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токсический мегаколон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сепсис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печеночная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гнойный менингоэнцефалит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печеночная недостаточность</w:t>
      </w:r>
    </w:p>
    <w:p>
      <w:pPr>
        <w:ind w:left="504"/>
      </w:pPr>
      <w:r>
        <w:rPr>
          <w:b w:val="0"/>
          <w:i/>
        </w:rPr>
        <w:t>Пациенты часто не доживают до развития гепатоцеллюлярной карциномы и погибают от осложнений цирроза печени, преимущественно от печеночной недостаточности.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вероятным исходом хронического вирусного гепатита В с дельта-агентом (ХВГД)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выздоровление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гепатоцеллюлярная карцинома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хронический, активно прогрессирующий вирусный гепатит c формированием цирроза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быстрое развитие цирроза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быстрое развитие цирроза</w:t>
      </w:r>
    </w:p>
    <w:p>
      <w:pPr>
        <w:ind w:left="504"/>
      </w:pPr>
      <w:r>
        <w:rPr>
          <w:b w:val="0"/>
          <w:i/>
        </w:rPr>
        <w:t>ХВГD — наиболее тяжёлая форма хронического вирусного гепатита, угрожающая жизни пациентов, характеризуется преимущественно быстропрогрессирующим течением со значительно более быстрым развитием цирроза печени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этиотропного лечения хронического вирусного гепатита дельта ХВГД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тенофовира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энтекавира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фавипиравира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булевиртида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булевиртида</w:t>
      </w:r>
    </w:p>
    <w:p>
      <w:pPr>
        <w:ind w:left="504"/>
      </w:pPr>
      <w:r>
        <w:rPr>
          <w:b w:val="0"/>
          <w:i/>
        </w:rPr>
        <w:t>Монотерапия: Булевиртид 2 мг 1 раз в день п/к в течение 48 недель, далее при необходимости продолжение лечения под контролем показателей вирусологического и биохимического ответа на лечение до достижения целей лечения гепатита 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Длительность приема булевиртида при монотерапии должна составлять не менее _____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48</w:t>
      </w:r>
    </w:p>
    <w:p>
      <w:pPr>
        <w:ind w:left="504"/>
      </w:pPr>
      <w:r>
        <w:rPr>
          <w:b w:val="0"/>
          <w:i/>
        </w:rPr>
        <w:t>Монотерапия: Булевиртид 2 мг 1 раз в день п/к в течение 48 недель, далее при необходимости продолжение лечения под контролем показателей вирусологического и биохимического ответа на лечение до достижения целей лечения гепатита 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Комбинированная терапия хронического вирусного гепатита дельта (ХВГД) включает сочетание булевиртида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интерфероном бета-1b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тенофовиром алафенамида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пэгинтерфероном альфа-2a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тилороном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пэгинтерфероном альфа-2a</w:t>
      </w:r>
    </w:p>
    <w:p>
      <w:pPr>
        <w:ind w:left="504"/>
      </w:pPr>
      <w:r>
        <w:rPr>
          <w:b w:val="0"/>
          <w:i/>
        </w:rPr>
        <w:t>Булевиртид 2 мг 1 раз в день п/к в течение 48 недель + #Пэгинтерферон альфа-2a (40 кДа) 180 мкг 1 раз в неделю п/к в течение 48 недель, далее при необходимости продолжение лечения под контролем показателей вирусологического, биохимического и серологического ответа на лечение до достижения целей лечения гепатита 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контроля эффективности лечения пациентов с хроническим вирусным гепатитом дельта (ХВГД) показано количественное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Anti HDV IgG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Anti HDV IgM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РНК HDV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ДНК HBV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РНК HDV</w:t>
      </w:r>
    </w:p>
    <w:p>
      <w:pPr>
        <w:ind w:left="504"/>
      </w:pPr>
      <w:r>
        <w:rPr>
          <w:b w:val="0"/>
          <w:i/>
        </w:rPr>
        <w:t>Рекомендуется пациентам с ХВГD с положительным результатом Определения РНК вируса гепатита D (_Hepatitis D virus_) в крови методом ПЦР, качественного исследования, которым планируется проведение этиотропного (противовирусного) лечения Определение РНК вируса гепатита D (_Hepatitis D virus_) в крови методом ПЦР, количественное исследование (при наличии) для последующего контроля эффективности лечения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целях профилактики инфицирования вирусом гепатита Д назначают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иммуноглобулин против гепатита 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рибавирин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интерферон альфа-2a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вакцинацию против гепатита 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вакцинацию против гепатита В</w:t>
      </w:r>
    </w:p>
    <w:p>
      <w:pPr>
        <w:ind w:left="504"/>
      </w:pPr>
      <w:r>
        <w:rPr>
          <w:b w:val="0"/>
          <w:i/>
        </w:rPr>
        <w:t>Рекомендуется всем лицам вакцина для профилактики вирусного гепатита В в соответствии с национальным календарем профилактических прививок и календарем профилактических прививок по эпидемическим показаниям для предупреждения развития инфекции ВГD.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Пациентам с ХВГD после завершения этиотропного (противовирусного) лечения показано динамическое наблюдение с частотой обследования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каждые 3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раза в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раза в год</w:t>
      </w:r>
    </w:p>
    <w:p>
      <w:pPr>
        <w:ind w:left="504"/>
      </w:pPr>
      <w:r>
        <w:rPr>
          <w:b w:val="0"/>
          <w:i/>
        </w:rPr>
        <w:t>Рекомендуется пациентам с ХВГD после завершения этиотропного (противовирусного) лечения динамическое наблюдение врача-инфекциониста, врача общей практики (семейного врача), врача-терапевта, врача-гастроэнтеролога с частотой обследования 2 раза в год (или чаще при наличии показаний)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900_1/" TargetMode="External"/><Relationship Id="rId10" Type="http://schemas.openxmlformats.org/officeDocument/2006/relationships/hyperlink" Target="https://library.mededtech.ru/rest/documents/900_1/#list_item_ke8tqb" TargetMode="External"/><Relationship Id="rId11" Type="http://schemas.openxmlformats.org/officeDocument/2006/relationships/hyperlink" Target="https://library.mededtech.ru/rest/documents/673_2/" TargetMode="External"/><Relationship Id="rId12" Type="http://schemas.openxmlformats.org/officeDocument/2006/relationships/hyperlink" Target="https://library.mededtech.ru/rest/documents/673_2/#list_item_itoei2" TargetMode="External"/><Relationship Id="rId13" Type="http://schemas.openxmlformats.org/officeDocument/2006/relationships/hyperlink" Target="https://library.mededtech.ru/rest/documents/900_1/#list_item_51hctm" TargetMode="External"/><Relationship Id="rId14" Type="http://schemas.openxmlformats.org/officeDocument/2006/relationships/hyperlink" Target="https://library.mededtech.ru/rest/documents/673_2/#list_item_uj5mge" TargetMode="External"/><Relationship Id="rId15" Type="http://schemas.openxmlformats.org/officeDocument/2006/relationships/hyperlink" Target="https://library.mededtech.ru/rest/documents/900_1/#list_item_fu0fm8" TargetMode="External"/><Relationship Id="rId16" Type="http://schemas.openxmlformats.org/officeDocument/2006/relationships/hyperlink" Target="https://library.mededtech.ru/rest/documents/673_2/#list_item_346otk" TargetMode="External"/><Relationship Id="rId17" Type="http://schemas.openxmlformats.org/officeDocument/2006/relationships/hyperlink" Target="https://library.mededtech.ru/rest/documents/900_1/#list_item_09n7jg" TargetMode="External"/><Relationship Id="rId18" Type="http://schemas.openxmlformats.org/officeDocument/2006/relationships/hyperlink" Target="https://library.mededtech.ru/rest/documents/673_2/#list_item_oub326" TargetMode="External"/><Relationship Id="rId19" Type="http://schemas.openxmlformats.org/officeDocument/2006/relationships/hyperlink" Target="https://library.mededtech.ru/rest/documents/900_1/#paragraph_ke87lm" TargetMode="External"/><Relationship Id="rId20" Type="http://schemas.openxmlformats.org/officeDocument/2006/relationships/hyperlink" Target="https://library.mededtech.ru/rest/documents/673_2/#paragraph_kscclj" TargetMode="External"/><Relationship Id="rId21" Type="http://schemas.openxmlformats.org/officeDocument/2006/relationships/hyperlink" Target="https://library.mededtech.ru/rest/documents/ISBN9785970465196/?anchor=paragraph_mte8jc#paragraph_mte8jc" TargetMode="External"/><Relationship Id="rId22" Type="http://schemas.openxmlformats.org/officeDocument/2006/relationships/hyperlink" Target="https://library.mededtech.ru/rest/documents/673_2/#list_item_0p1cru" TargetMode="External"/><Relationship Id="rId23" Type="http://schemas.openxmlformats.org/officeDocument/2006/relationships/hyperlink" Target="https://library.mededtech.ru/rest/documents/673_2/#paragraph_09lhe6" TargetMode="External"/><Relationship Id="rId24" Type="http://schemas.openxmlformats.org/officeDocument/2006/relationships/hyperlink" Target="https://library.mededtech.ru/rest/documents/673_2/#list_item_65cg8s" TargetMode="External"/><Relationship Id="rId25" Type="http://schemas.openxmlformats.org/officeDocument/2006/relationships/hyperlink" Target="https://library.mededtech.ru/rest/documents/673_2/#list_item_24mclg" TargetMode="External"/><Relationship Id="rId26" Type="http://schemas.openxmlformats.org/officeDocument/2006/relationships/hyperlink" Target="https://library.mededtech.ru/rest/documents/673_2/#list_item_lmb98i" TargetMode="External"/><Relationship Id="rId27" Type="http://schemas.openxmlformats.org/officeDocument/2006/relationships/hyperlink" Target="https://library.mededtech.ru/rest/documents/673_2/#list_item_t48f3c" TargetMode="External"/><Relationship Id="rId28" Type="http://schemas.openxmlformats.org/officeDocument/2006/relationships/hyperlink" Target="https://library.mededtech.ru/rest/documents/673_2/#list_item_53tuu3" TargetMode="External"/><Relationship Id="rId29" Type="http://schemas.openxmlformats.org/officeDocument/2006/relationships/hyperlink" Target="https://library.mededtech.ru/rest/documents/673_2/#list_item_0q1h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